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2F5B8" w14:textId="77777777" w:rsidR="00E8202A" w:rsidRDefault="00000000">
      <w:pPr>
        <w:jc w:val="center"/>
      </w:pPr>
      <w:r>
        <w:rPr>
          <w:b/>
          <w:sz w:val="32"/>
        </w:rPr>
        <w:t>EASTERN MEDITERRANEAN UNIVERSITY</w:t>
      </w:r>
      <w:r>
        <w:rPr>
          <w:b/>
          <w:sz w:val="32"/>
        </w:rPr>
        <w:br/>
      </w:r>
      <w:r>
        <w:rPr>
          <w:b/>
          <w:sz w:val="30"/>
        </w:rPr>
        <w:t>SOFTWARE ENGINEERING DEPARTMENT</w:t>
      </w:r>
    </w:p>
    <w:p w14:paraId="4BE9642B" w14:textId="77777777" w:rsidR="00E8202A" w:rsidRDefault="00000000">
      <w:pPr>
        <w:jc w:val="center"/>
      </w:pPr>
      <w:r>
        <w:rPr>
          <w:b/>
          <w:sz w:val="40"/>
        </w:rPr>
        <w:br/>
        <w:t>SOFTWARE ENGINEERING TERM PROJECT TOPICS</w:t>
      </w:r>
    </w:p>
    <w:p w14:paraId="53B494AB" w14:textId="77777777" w:rsidR="00E8202A" w:rsidRDefault="00000000">
      <w:pPr>
        <w:jc w:val="center"/>
      </w:pPr>
      <w:r>
        <w:rPr>
          <w:b/>
          <w:sz w:val="24"/>
        </w:rPr>
        <w:t>CMSE 201 – Software Engineering | 2026/27 Fall Term</w:t>
      </w:r>
    </w:p>
    <w:p w14:paraId="51B85629" w14:textId="77777777" w:rsidR="00E8202A" w:rsidRDefault="00000000">
      <w:pPr>
        <w:jc w:val="center"/>
      </w:pPr>
      <w:r>
        <w:rPr>
          <w:i/>
        </w:rPr>
        <w:t>Project-based learning: Planning • Requirements Analysis • UML • UI/UX • Testing • Documentation</w:t>
      </w:r>
    </w:p>
    <w:p w14:paraId="27CE4E45" w14:textId="77777777" w:rsidR="00E8202A" w:rsidRDefault="00E8202A"/>
    <w:p w14:paraId="309D6BB5" w14:textId="77777777" w:rsidR="00E8202A" w:rsidRDefault="00000000">
      <w:pPr>
        <w:pStyle w:val="Heading1"/>
      </w:pPr>
      <w:r>
        <w:t>1. PROJECT REQUIREMENTS</w:t>
      </w:r>
    </w:p>
    <w:p w14:paraId="2239D2E7" w14:textId="77777777" w:rsidR="00E8202A" w:rsidRDefault="00000000">
      <w:r>
        <w:rPr>
          <w:b/>
        </w:rPr>
        <w:t xml:space="preserve">Objective. </w:t>
      </w:r>
      <w:r>
        <w:t>The purpose of this term project is to apply Software Development Life Cycle (SDLC) principles to a realistic software project. Students are expected to demonstrate their ability to plan, analyze, specify, model, design, prototype, and test a software system.</w:t>
      </w:r>
    </w:p>
    <w:p w14:paraId="1F5C9AB9" w14:textId="77777777" w:rsidR="00E8202A" w:rsidRDefault="00000000">
      <w:r>
        <w:rPr>
          <w:b/>
        </w:rPr>
        <w:t xml:space="preserve">Important: </w:t>
      </w:r>
      <w:r>
        <w:t xml:space="preserve">Programming and a working software prototype are </w:t>
      </w:r>
      <w:r w:rsidRPr="00CD2D95">
        <w:rPr>
          <w:b/>
          <w:bCs/>
          <w:color w:val="EE0000"/>
        </w:rPr>
        <w:t>OPTIONAL</w:t>
      </w:r>
      <w:r>
        <w:t xml:space="preserve">. However, Planning, SRS/Requirements Analysis, UML Design, UI/UX Design, Test Plan/Test Cases, and User Guide are </w:t>
      </w:r>
      <w:r w:rsidRPr="00CD2D95">
        <w:rPr>
          <w:b/>
          <w:bCs/>
          <w:color w:val="EE0000"/>
        </w:rPr>
        <w:t>MANDATORY</w:t>
      </w:r>
      <w:r>
        <w:t>.</w:t>
      </w:r>
    </w:p>
    <w:p w14:paraId="3EA86487" w14:textId="77777777" w:rsidR="00E8202A" w:rsidRDefault="00000000">
      <w:pPr>
        <w:pStyle w:val="Heading1"/>
      </w:pPr>
      <w:r>
        <w:t>2. MANDATORY SDLC DELIVERABLES</w:t>
      </w:r>
    </w:p>
    <w:p w14:paraId="5D256728" w14:textId="77777777" w:rsidR="00E8202A" w:rsidRDefault="00000000">
      <w:pPr>
        <w:pStyle w:val="ListBullet"/>
      </w:pPr>
      <w:r>
        <w:rPr>
          <w:b/>
        </w:rPr>
        <w:t xml:space="preserve">Planning: </w:t>
      </w:r>
      <w:r>
        <w:t>Project scope, objectives, stakeholders, assumptions, WBS, task dependencies, milestones, resources, risks, and Gantt chart using Microsoft Project or OpenProject.</w:t>
      </w:r>
    </w:p>
    <w:p w14:paraId="7EF35ABF" w14:textId="77777777" w:rsidR="00E8202A" w:rsidRDefault="00000000">
      <w:pPr>
        <w:pStyle w:val="ListBullet"/>
      </w:pPr>
      <w:r>
        <w:rPr>
          <w:b/>
        </w:rPr>
        <w:t xml:space="preserve">Requirements Analysis / SRS: </w:t>
      </w:r>
      <w:r>
        <w:t>Problem definition, stakeholder analysis, system scope, functional requirements, non-functional requirements, business rules, use-case descriptions, assumptions and constraints.</w:t>
      </w:r>
    </w:p>
    <w:p w14:paraId="58ED3CD5" w14:textId="77777777" w:rsidR="00E8202A" w:rsidRDefault="00000000">
      <w:pPr>
        <w:pStyle w:val="ListBullet"/>
      </w:pPr>
      <w:r>
        <w:rPr>
          <w:b/>
        </w:rPr>
        <w:t xml:space="preserve">UML Design: </w:t>
      </w:r>
      <w:r>
        <w:t>At minimum: Use Case Diagram, Activity Diagram, Sequence Diagram, Class Diagram, and State Diagram where applicable. Additional diagrams may be included when useful.</w:t>
      </w:r>
    </w:p>
    <w:p w14:paraId="2043A381" w14:textId="77777777" w:rsidR="00E8202A" w:rsidRDefault="00000000">
      <w:pPr>
        <w:pStyle w:val="ListBullet"/>
      </w:pPr>
      <w:r>
        <w:rPr>
          <w:b/>
        </w:rPr>
        <w:t xml:space="preserve">UI/UX Design: </w:t>
      </w:r>
      <w:r>
        <w:t>Interactive or high-fidelity user interface prototype using Figma, Proto.io, or Adobe XD. Screens must cover the major user workflows and roles.</w:t>
      </w:r>
    </w:p>
    <w:p w14:paraId="5DE44375" w14:textId="77777777" w:rsidR="00E8202A" w:rsidRDefault="00000000">
      <w:pPr>
        <w:pStyle w:val="ListBullet"/>
      </w:pPr>
      <w:r>
        <w:rPr>
          <w:b/>
        </w:rPr>
        <w:t xml:space="preserve">Testing: </w:t>
      </w:r>
      <w:r>
        <w:t>Test strategy/plan, test scenarios, detailed test cases, expected results, and a Requirement Traceability Matrix linking requirements to test cases.</w:t>
      </w:r>
    </w:p>
    <w:p w14:paraId="18FCD72B" w14:textId="77777777" w:rsidR="00E8202A" w:rsidRDefault="00000000">
      <w:pPr>
        <w:pStyle w:val="ListBullet"/>
      </w:pPr>
      <w:r>
        <w:rPr>
          <w:b/>
        </w:rPr>
        <w:t xml:space="preserve">User Guide: </w:t>
      </w:r>
      <w:r>
        <w:t>A concise guide explaining the main workflows and how each user role uses the system.</w:t>
      </w:r>
    </w:p>
    <w:p w14:paraId="36D7432B" w14:textId="77777777" w:rsidR="00E8202A" w:rsidRDefault="00000000">
      <w:pPr>
        <w:pStyle w:val="ListBullet"/>
      </w:pPr>
      <w:r>
        <w:rPr>
          <w:b/>
        </w:rPr>
        <w:t xml:space="preserve">Final Report: </w:t>
      </w:r>
      <w:r>
        <w:t>A professionally structured report combining planning, analysis, design, testing, user guide, limitations, and future enhancements.</w:t>
      </w:r>
    </w:p>
    <w:p w14:paraId="35272BEC" w14:textId="77777777" w:rsidR="005D4DC2" w:rsidRDefault="005D4DC2">
      <w:pPr>
        <w:pStyle w:val="Heading1"/>
      </w:pPr>
    </w:p>
    <w:p w14:paraId="7B38AB73" w14:textId="6DD590F6" w:rsidR="00E8202A" w:rsidRDefault="00000000">
      <w:pPr>
        <w:pStyle w:val="Heading1"/>
      </w:pPr>
      <w:r>
        <w:t>PROJECT 1 – Smart Campus Lost &amp; Found &amp; Item Recovery Platform</w:t>
      </w:r>
    </w:p>
    <w:p w14:paraId="48164B05" w14:textId="77777777" w:rsidR="00E8202A" w:rsidRDefault="00000000">
      <w:r>
        <w:rPr>
          <w:b/>
        </w:rPr>
        <w:t xml:space="preserve">Overview: </w:t>
      </w:r>
      <w:r>
        <w:t>A university-wide web/mobile platform that manages lost and found items. Instead of simply listing items, the system supports structured reporting, matching, claim verification, handover, and administrative control.</w:t>
      </w:r>
    </w:p>
    <w:p w14:paraId="1A48DC8E" w14:textId="77777777" w:rsidR="00E8202A" w:rsidRDefault="00000000">
      <w:pPr>
        <w:pStyle w:val="Heading2"/>
      </w:pPr>
      <w:r>
        <w:t>Main Roles</w:t>
      </w:r>
    </w:p>
    <w:p w14:paraId="7841EFFA" w14:textId="77777777" w:rsidR="00E8202A" w:rsidRDefault="00000000">
      <w:pPr>
        <w:pStyle w:val="ListBullet"/>
      </w:pPr>
      <w:r>
        <w:t>Student/Staff</w:t>
      </w:r>
    </w:p>
    <w:p w14:paraId="14A03319" w14:textId="77777777" w:rsidR="00E8202A" w:rsidRDefault="00000000">
      <w:pPr>
        <w:pStyle w:val="ListBullet"/>
      </w:pPr>
      <w:r>
        <w:t>Security or Lost &amp; Found Officer</w:t>
      </w:r>
    </w:p>
    <w:p w14:paraId="60D50180" w14:textId="77777777" w:rsidR="00E8202A" w:rsidRDefault="00000000">
      <w:pPr>
        <w:pStyle w:val="ListBullet"/>
      </w:pPr>
      <w:r>
        <w:t>System Administrator</w:t>
      </w:r>
    </w:p>
    <w:p w14:paraId="66A766E9" w14:textId="77777777" w:rsidR="00E8202A" w:rsidRDefault="00000000">
      <w:pPr>
        <w:pStyle w:val="Heading2"/>
      </w:pPr>
      <w:r>
        <w:t>Key Functional Requirements</w:t>
      </w:r>
    </w:p>
    <w:p w14:paraId="3F23E990" w14:textId="77777777" w:rsidR="00E8202A" w:rsidRDefault="00000000">
      <w:pPr>
        <w:pStyle w:val="Heading3"/>
      </w:pPr>
      <w:r>
        <w:t>Student/Staff</w:t>
      </w:r>
    </w:p>
    <w:p w14:paraId="5FC408E2" w14:textId="77777777" w:rsidR="00E8202A" w:rsidRDefault="00000000">
      <w:pPr>
        <w:pStyle w:val="ListBullet2"/>
      </w:pPr>
      <w:r>
        <w:t>Report a lost item with category, date, approximate location, description and image.</w:t>
      </w:r>
    </w:p>
    <w:p w14:paraId="7E95C28E" w14:textId="77777777" w:rsidR="00E8202A" w:rsidRDefault="00000000">
      <w:pPr>
        <w:pStyle w:val="ListBullet2"/>
      </w:pPr>
      <w:r>
        <w:t>Report a found item and specify where it was found.</w:t>
      </w:r>
    </w:p>
    <w:p w14:paraId="5255B679" w14:textId="77777777" w:rsidR="00E8202A" w:rsidRDefault="00000000">
      <w:pPr>
        <w:pStyle w:val="ListBullet2"/>
      </w:pPr>
      <w:r>
        <w:t>Search and filter lost/found items by category, date, location and status.</w:t>
      </w:r>
    </w:p>
    <w:p w14:paraId="3D462795" w14:textId="77777777" w:rsidR="00E8202A" w:rsidRDefault="00000000">
      <w:pPr>
        <w:pStyle w:val="ListBullet2"/>
      </w:pPr>
      <w:r>
        <w:t>Submit a claim for a found item.</w:t>
      </w:r>
    </w:p>
    <w:p w14:paraId="476960FC" w14:textId="77777777" w:rsidR="00E8202A" w:rsidRDefault="00000000">
      <w:pPr>
        <w:pStyle w:val="ListBullet2"/>
      </w:pPr>
      <w:r>
        <w:t>Track the claim and recovery status.</w:t>
      </w:r>
    </w:p>
    <w:p w14:paraId="30BA85EE" w14:textId="77777777" w:rsidR="00E8202A" w:rsidRDefault="00000000">
      <w:pPr>
        <w:pStyle w:val="ListBullet2"/>
      </w:pPr>
      <w:r>
        <w:t>View personal lost/found history.</w:t>
      </w:r>
    </w:p>
    <w:p w14:paraId="7EB0C1E4" w14:textId="77777777" w:rsidR="00E8202A" w:rsidRDefault="00000000">
      <w:pPr>
        <w:pStyle w:val="Heading3"/>
      </w:pPr>
      <w:r>
        <w:t>Officer/Admin</w:t>
      </w:r>
    </w:p>
    <w:p w14:paraId="5E0B3E23" w14:textId="77777777" w:rsidR="00E8202A" w:rsidRDefault="00000000">
      <w:pPr>
        <w:pStyle w:val="ListBullet2"/>
      </w:pPr>
      <w:r>
        <w:t>Review and approve reports.</w:t>
      </w:r>
    </w:p>
    <w:p w14:paraId="705BBDB9" w14:textId="77777777" w:rsidR="00E8202A" w:rsidRDefault="00000000">
      <w:pPr>
        <w:pStyle w:val="ListBullet2"/>
      </w:pPr>
      <w:r>
        <w:t>Create or modify item categories and campus locations.</w:t>
      </w:r>
    </w:p>
    <w:p w14:paraId="0A8A4976" w14:textId="77777777" w:rsidR="00E8202A" w:rsidRDefault="00000000">
      <w:pPr>
        <w:pStyle w:val="ListBullet2"/>
      </w:pPr>
      <w:r>
        <w:t>Review and verify claims before handover.</w:t>
      </w:r>
    </w:p>
    <w:p w14:paraId="7630F307" w14:textId="77777777" w:rsidR="00E8202A" w:rsidRDefault="00000000">
      <w:pPr>
        <w:pStyle w:val="ListBullet2"/>
      </w:pPr>
      <w:r>
        <w:t>Match lost and found reports.</w:t>
      </w:r>
    </w:p>
    <w:p w14:paraId="4EE85877" w14:textId="77777777" w:rsidR="00E8202A" w:rsidRDefault="00000000">
      <w:pPr>
        <w:pStyle w:val="ListBullet2"/>
      </w:pPr>
      <w:r>
        <w:t>Record handover and recovery information.</w:t>
      </w:r>
    </w:p>
    <w:p w14:paraId="4296B010" w14:textId="77777777" w:rsidR="00E8202A" w:rsidRDefault="00000000">
      <w:pPr>
        <w:pStyle w:val="ListBullet2"/>
      </w:pPr>
      <w:r>
        <w:t>Manage duplicate, suspicious or inappropriate reports.</w:t>
      </w:r>
    </w:p>
    <w:p w14:paraId="29ED1FB2" w14:textId="77777777" w:rsidR="00E8202A" w:rsidRDefault="00000000">
      <w:pPr>
        <w:pStyle w:val="ListBullet2"/>
      </w:pPr>
      <w:r>
        <w:t>View statistics and unresolved cases.</w:t>
      </w:r>
    </w:p>
    <w:p w14:paraId="08E5A6E4" w14:textId="77777777" w:rsidR="00E8202A" w:rsidRDefault="00000000">
      <w:pPr>
        <w:pStyle w:val="Heading2"/>
      </w:pPr>
      <w:r>
        <w:t>Suggested Innovative Features</w:t>
      </w:r>
    </w:p>
    <w:p w14:paraId="6D402748" w14:textId="77777777" w:rsidR="00E8202A" w:rsidRDefault="00000000">
      <w:pPr>
        <w:pStyle w:val="ListBullet"/>
      </w:pPr>
      <w:r>
        <w:t>Rule-based suggested matching of lost and found items using category, location, date and description.</w:t>
      </w:r>
    </w:p>
    <w:p w14:paraId="512FE6AC" w14:textId="77777777" w:rsidR="00E8202A" w:rsidRDefault="00000000">
      <w:pPr>
        <w:pStyle w:val="ListBullet"/>
      </w:pPr>
      <w:r>
        <w:t>Confidence/priority indicator for potential matches.</w:t>
      </w:r>
    </w:p>
    <w:p w14:paraId="35B13584" w14:textId="77777777" w:rsidR="00E8202A" w:rsidRDefault="00000000">
      <w:pPr>
        <w:pStyle w:val="ListBullet"/>
      </w:pPr>
      <w:r>
        <w:t>QR code or digital reference number for approved recovery cases.</w:t>
      </w:r>
    </w:p>
    <w:p w14:paraId="6A5EEB68" w14:textId="77777777" w:rsidR="00E8202A" w:rsidRDefault="00000000">
      <w:pPr>
        <w:pStyle w:val="ListBullet"/>
      </w:pPr>
      <w:r>
        <w:t>Campus location map for reported items.</w:t>
      </w:r>
    </w:p>
    <w:p w14:paraId="5679E88B" w14:textId="77777777" w:rsidR="00E8202A" w:rsidRDefault="00000000">
      <w:pPr>
        <w:pStyle w:val="ListBullet"/>
      </w:pPr>
      <w:r>
        <w:t>Notification workflow for possible matches and claim updates.</w:t>
      </w:r>
    </w:p>
    <w:p w14:paraId="1DDB0EB0" w14:textId="63FC7803" w:rsidR="00E8202A" w:rsidRDefault="004E5458">
      <w:pPr>
        <w:pStyle w:val="Heading2"/>
      </w:pPr>
      <w:r>
        <w:t>This Project Provides Learning:</w:t>
      </w:r>
    </w:p>
    <w:p w14:paraId="77CF48E1" w14:textId="77777777" w:rsidR="00E8202A" w:rsidRDefault="00000000">
      <w:r>
        <w:t>Strong candidate for Use Case, Activity, Sequence, Class, State and ER/data models. Figma can include Student, Officer and Admin dashboards.</w:t>
      </w:r>
    </w:p>
    <w:p w14:paraId="662BE2DC" w14:textId="77777777" w:rsidR="00E8202A" w:rsidRDefault="00000000">
      <w:r>
        <w:br w:type="page"/>
      </w:r>
    </w:p>
    <w:p w14:paraId="3CAB0D54" w14:textId="77777777" w:rsidR="00E8202A" w:rsidRDefault="00000000">
      <w:pPr>
        <w:pStyle w:val="Heading1"/>
      </w:pPr>
      <w:r>
        <w:lastRenderedPageBreak/>
        <w:t>PROJECT 2 – Smart Student Queue &amp; Appointment Management System</w:t>
      </w:r>
    </w:p>
    <w:p w14:paraId="092B2F94" w14:textId="77777777" w:rsidR="00E8202A" w:rsidRDefault="00000000">
      <w:r>
        <w:rPr>
          <w:b/>
        </w:rPr>
        <w:t xml:space="preserve">Overview: </w:t>
      </w:r>
      <w:r>
        <w:t>A digital appointment and queue management platform for university offices. Students can book services and receive queue information instead of waiting physically at an office.</w:t>
      </w:r>
    </w:p>
    <w:p w14:paraId="58CCEEFF" w14:textId="77777777" w:rsidR="00E8202A" w:rsidRDefault="00000000">
      <w:pPr>
        <w:pStyle w:val="Heading2"/>
      </w:pPr>
      <w:r>
        <w:t>Main Roles</w:t>
      </w:r>
    </w:p>
    <w:p w14:paraId="48F9893F" w14:textId="77777777" w:rsidR="00E8202A" w:rsidRDefault="00000000">
      <w:pPr>
        <w:pStyle w:val="ListBullet"/>
      </w:pPr>
      <w:r>
        <w:t>Student</w:t>
      </w:r>
    </w:p>
    <w:p w14:paraId="28132335" w14:textId="77777777" w:rsidR="00E8202A" w:rsidRDefault="00000000">
      <w:pPr>
        <w:pStyle w:val="ListBullet"/>
      </w:pPr>
      <w:r>
        <w:t>Office Staff</w:t>
      </w:r>
    </w:p>
    <w:p w14:paraId="013A829F" w14:textId="77777777" w:rsidR="00E8202A" w:rsidRDefault="00000000">
      <w:pPr>
        <w:pStyle w:val="ListBullet"/>
      </w:pPr>
      <w:r>
        <w:t>Office/Service Administrator</w:t>
      </w:r>
    </w:p>
    <w:p w14:paraId="3CB1C37C" w14:textId="77777777" w:rsidR="00E8202A" w:rsidRDefault="00000000">
      <w:pPr>
        <w:pStyle w:val="Heading2"/>
      </w:pPr>
      <w:r>
        <w:t>Key Functional Requirements</w:t>
      </w:r>
    </w:p>
    <w:p w14:paraId="0AA54EF5" w14:textId="77777777" w:rsidR="00E8202A" w:rsidRDefault="00000000">
      <w:pPr>
        <w:pStyle w:val="Heading3"/>
      </w:pPr>
      <w:r>
        <w:t>Student</w:t>
      </w:r>
    </w:p>
    <w:p w14:paraId="02D2C2F5" w14:textId="77777777" w:rsidR="00E8202A" w:rsidRDefault="00000000">
      <w:pPr>
        <w:pStyle w:val="ListBullet2"/>
      </w:pPr>
      <w:r>
        <w:t>Browse university offices and available services.</w:t>
      </w:r>
    </w:p>
    <w:p w14:paraId="6A8DDC16" w14:textId="77777777" w:rsidR="00E8202A" w:rsidRDefault="00000000">
      <w:pPr>
        <w:pStyle w:val="ListBullet2"/>
      </w:pPr>
      <w:r>
        <w:t>Select a service and available appointment slot.</w:t>
      </w:r>
    </w:p>
    <w:p w14:paraId="5F4122D7" w14:textId="77777777" w:rsidR="00E8202A" w:rsidRDefault="00000000">
      <w:pPr>
        <w:pStyle w:val="ListBullet2"/>
      </w:pPr>
      <w:r>
        <w:t>Book, cancel or reschedule an appointment.</w:t>
      </w:r>
    </w:p>
    <w:p w14:paraId="60E283B2" w14:textId="77777777" w:rsidR="00E8202A" w:rsidRDefault="00000000">
      <w:pPr>
        <w:pStyle w:val="ListBullet2"/>
      </w:pPr>
      <w:r>
        <w:t>View appointment history and current status.</w:t>
      </w:r>
    </w:p>
    <w:p w14:paraId="6CE32B96" w14:textId="77777777" w:rsidR="00E8202A" w:rsidRDefault="00000000">
      <w:pPr>
        <w:pStyle w:val="ListBullet2"/>
      </w:pPr>
      <w:r>
        <w:t>Receive reminders and queue notifications.</w:t>
      </w:r>
    </w:p>
    <w:p w14:paraId="620C1738" w14:textId="77777777" w:rsidR="00E8202A" w:rsidRDefault="00000000">
      <w:pPr>
        <w:pStyle w:val="ListBullet2"/>
      </w:pPr>
      <w:r>
        <w:t>Check in using a digital appointment/QR code.</w:t>
      </w:r>
    </w:p>
    <w:p w14:paraId="04E3B7C2" w14:textId="77777777" w:rsidR="00E8202A" w:rsidRDefault="00000000">
      <w:pPr>
        <w:pStyle w:val="Heading3"/>
      </w:pPr>
      <w:r>
        <w:t>Staff</w:t>
      </w:r>
    </w:p>
    <w:p w14:paraId="2F0D3CFC" w14:textId="77777777" w:rsidR="00E8202A" w:rsidRDefault="00000000">
      <w:pPr>
        <w:pStyle w:val="ListBullet2"/>
      </w:pPr>
      <w:r>
        <w:t>View daily appointments and queue.</w:t>
      </w:r>
    </w:p>
    <w:p w14:paraId="29E9492B" w14:textId="77777777" w:rsidR="00E8202A" w:rsidRDefault="00000000">
      <w:pPr>
        <w:pStyle w:val="ListBullet2"/>
      </w:pPr>
      <w:r>
        <w:t>Call the next student.</w:t>
      </w:r>
    </w:p>
    <w:p w14:paraId="75A8C43E" w14:textId="77777777" w:rsidR="00E8202A" w:rsidRDefault="00000000">
      <w:pPr>
        <w:pStyle w:val="ListBullet2"/>
      </w:pPr>
      <w:r>
        <w:t>Mark appointments as attended, completed or no-show.</w:t>
      </w:r>
    </w:p>
    <w:p w14:paraId="667D859E" w14:textId="77777777" w:rsidR="00E8202A" w:rsidRDefault="00000000">
      <w:pPr>
        <w:pStyle w:val="ListBullet2"/>
      </w:pPr>
      <w:r>
        <w:t>Manage available time slots.</w:t>
      </w:r>
    </w:p>
    <w:p w14:paraId="787BEB6A" w14:textId="77777777" w:rsidR="00E8202A" w:rsidRDefault="00000000">
      <w:pPr>
        <w:pStyle w:val="ListBullet2"/>
      </w:pPr>
      <w:r>
        <w:t>Add service notes when appropriate.</w:t>
      </w:r>
    </w:p>
    <w:p w14:paraId="45034CB9" w14:textId="77777777" w:rsidR="00E8202A" w:rsidRDefault="00000000">
      <w:pPr>
        <w:pStyle w:val="Heading3"/>
      </w:pPr>
      <w:r>
        <w:t>Admin</w:t>
      </w:r>
    </w:p>
    <w:p w14:paraId="2AA341EE" w14:textId="77777777" w:rsidR="00E8202A" w:rsidRDefault="00000000">
      <w:pPr>
        <w:pStyle w:val="ListBullet2"/>
      </w:pPr>
      <w:r>
        <w:t>Manage offices, services and staff.</w:t>
      </w:r>
    </w:p>
    <w:p w14:paraId="54251071" w14:textId="77777777" w:rsidR="00E8202A" w:rsidRDefault="00000000">
      <w:pPr>
        <w:pStyle w:val="ListBullet2"/>
      </w:pPr>
      <w:r>
        <w:t>Configure working hours and appointment capacity.</w:t>
      </w:r>
    </w:p>
    <w:p w14:paraId="2CF495BF" w14:textId="77777777" w:rsidR="00E8202A" w:rsidRDefault="00000000">
      <w:pPr>
        <w:pStyle w:val="ListBullet2"/>
      </w:pPr>
      <w:r>
        <w:t>Monitor waiting times and no-show rates.</w:t>
      </w:r>
    </w:p>
    <w:p w14:paraId="3E2179EF" w14:textId="77777777" w:rsidR="00E8202A" w:rsidRDefault="00000000">
      <w:pPr>
        <w:pStyle w:val="ListBullet2"/>
      </w:pPr>
      <w:r>
        <w:t>Generate service utilization statistics.</w:t>
      </w:r>
    </w:p>
    <w:p w14:paraId="254F8C7C" w14:textId="77777777" w:rsidR="00E8202A" w:rsidRDefault="00000000">
      <w:pPr>
        <w:pStyle w:val="Heading2"/>
      </w:pPr>
      <w:r>
        <w:t>Suggested Innovative Features</w:t>
      </w:r>
    </w:p>
    <w:p w14:paraId="77CD2F89" w14:textId="77777777" w:rsidR="00E8202A" w:rsidRDefault="00000000">
      <w:pPr>
        <w:pStyle w:val="ListBullet"/>
      </w:pPr>
      <w:r>
        <w:t>Real-time digital queue number and estimated waiting time.</w:t>
      </w:r>
    </w:p>
    <w:p w14:paraId="15A58758" w14:textId="77777777" w:rsidR="00E8202A" w:rsidRDefault="00000000">
      <w:pPr>
        <w:pStyle w:val="ListBullet"/>
      </w:pPr>
      <w:r>
        <w:t>QR-based check-in.</w:t>
      </w:r>
    </w:p>
    <w:p w14:paraId="0A45F617" w14:textId="77777777" w:rsidR="00E8202A" w:rsidRDefault="00000000">
      <w:pPr>
        <w:pStyle w:val="ListBullet"/>
      </w:pPr>
      <w:r>
        <w:t>Priority rules for predefined service categories.</w:t>
      </w:r>
    </w:p>
    <w:p w14:paraId="38FE8FE5" w14:textId="77777777" w:rsidR="00E8202A" w:rsidRDefault="00000000">
      <w:pPr>
        <w:pStyle w:val="ListBullet"/>
      </w:pPr>
      <w:r>
        <w:t>Automatic no-show handling and slot release.</w:t>
      </w:r>
    </w:p>
    <w:p w14:paraId="18E31F3B" w14:textId="77777777" w:rsidR="00E8202A" w:rsidRDefault="00000000">
      <w:pPr>
        <w:pStyle w:val="ListBullet"/>
      </w:pPr>
      <w:r>
        <w:t>Dashboard showing peak hours and service performance.</w:t>
      </w:r>
    </w:p>
    <w:p w14:paraId="5C31E882" w14:textId="77777777" w:rsidR="00E8202A" w:rsidRDefault="00000000">
      <w:pPr>
        <w:pStyle w:val="ListBullet"/>
      </w:pPr>
      <w:r>
        <w:t>Optional virtual queue: students can wait elsewhere on campus.</w:t>
      </w:r>
    </w:p>
    <w:p w14:paraId="7799E376" w14:textId="77777777" w:rsidR="00411B9F" w:rsidRDefault="00411B9F" w:rsidP="00411B9F">
      <w:pPr>
        <w:pStyle w:val="Heading2"/>
      </w:pPr>
      <w:r>
        <w:t>This Project Provides Learning:</w:t>
      </w:r>
    </w:p>
    <w:p w14:paraId="17701501" w14:textId="1A5CDD13" w:rsidR="00E8202A" w:rsidRDefault="00000000">
      <w:r>
        <w:t>Excellent for Use Case, Activity, Sequence, State and Class diagrams. Figma can model student, staff and administrator interfaces plus a live queue screen.</w:t>
      </w:r>
    </w:p>
    <w:p w14:paraId="41E28123" w14:textId="77777777" w:rsidR="00E8202A" w:rsidRDefault="00000000">
      <w:r>
        <w:br w:type="page"/>
      </w:r>
    </w:p>
    <w:p w14:paraId="2980E7EB" w14:textId="77777777" w:rsidR="00E8202A" w:rsidRDefault="00000000">
      <w:pPr>
        <w:pStyle w:val="Heading1"/>
      </w:pPr>
      <w:r>
        <w:lastRenderedPageBreak/>
        <w:t>PROJECT 3 – Smart Campus Maintenance &amp; Facility Service Management System</w:t>
      </w:r>
    </w:p>
    <w:p w14:paraId="514DF1CB" w14:textId="77777777" w:rsidR="00E8202A" w:rsidRDefault="00000000">
      <w:r>
        <w:rPr>
          <w:b/>
        </w:rPr>
        <w:t xml:space="preserve">Overview: </w:t>
      </w:r>
      <w:r>
        <w:t>A campus service management system for reporting, assigning, tracking and resolving maintenance problems such as air-conditioning failures, lighting problems, water leaks, damaged furniture, classroom equipment faults and network-related facility requests.</w:t>
      </w:r>
    </w:p>
    <w:p w14:paraId="3641E744" w14:textId="77777777" w:rsidR="00E8202A" w:rsidRDefault="00000000">
      <w:pPr>
        <w:pStyle w:val="Heading2"/>
      </w:pPr>
      <w:r>
        <w:t>Main Roles</w:t>
      </w:r>
    </w:p>
    <w:p w14:paraId="1951F279" w14:textId="77777777" w:rsidR="00E8202A" w:rsidRDefault="00000000">
      <w:pPr>
        <w:pStyle w:val="ListBullet"/>
      </w:pPr>
      <w:r>
        <w:t>Student/Staff</w:t>
      </w:r>
    </w:p>
    <w:p w14:paraId="77CFCC78" w14:textId="77777777" w:rsidR="00E8202A" w:rsidRDefault="00000000">
      <w:pPr>
        <w:pStyle w:val="ListBullet"/>
      </w:pPr>
      <w:r>
        <w:t>Maintenance Technician</w:t>
      </w:r>
    </w:p>
    <w:p w14:paraId="79E4007D" w14:textId="77777777" w:rsidR="00E8202A" w:rsidRDefault="00000000">
      <w:pPr>
        <w:pStyle w:val="ListBullet"/>
      </w:pPr>
      <w:r>
        <w:t>Maintenance Supervisor/Administrator</w:t>
      </w:r>
    </w:p>
    <w:p w14:paraId="3AF3C701" w14:textId="77777777" w:rsidR="00E8202A" w:rsidRDefault="00000000">
      <w:pPr>
        <w:pStyle w:val="Heading2"/>
      </w:pPr>
      <w:r>
        <w:t>Key Functional Requirements</w:t>
      </w:r>
    </w:p>
    <w:p w14:paraId="35263420" w14:textId="77777777" w:rsidR="00E8202A" w:rsidRDefault="00000000">
      <w:pPr>
        <w:pStyle w:val="Heading3"/>
      </w:pPr>
      <w:r>
        <w:t>Student/Staff</w:t>
      </w:r>
    </w:p>
    <w:p w14:paraId="15AA8366" w14:textId="77777777" w:rsidR="00E8202A" w:rsidRDefault="00000000">
      <w:pPr>
        <w:pStyle w:val="ListBullet2"/>
      </w:pPr>
      <w:r>
        <w:t>Submit a maintenance request.</w:t>
      </w:r>
    </w:p>
    <w:p w14:paraId="497F9661" w14:textId="77777777" w:rsidR="00E8202A" w:rsidRDefault="00000000">
      <w:pPr>
        <w:pStyle w:val="ListBullet2"/>
      </w:pPr>
      <w:r>
        <w:t>Select building, room/location and problem category.</w:t>
      </w:r>
    </w:p>
    <w:p w14:paraId="3EB8D52A" w14:textId="77777777" w:rsidR="00E8202A" w:rsidRDefault="00000000">
      <w:pPr>
        <w:pStyle w:val="ListBullet2"/>
      </w:pPr>
      <w:r>
        <w:t>Add description and optional photo.</w:t>
      </w:r>
    </w:p>
    <w:p w14:paraId="53D68280" w14:textId="77777777" w:rsidR="00E8202A" w:rsidRDefault="00000000">
      <w:pPr>
        <w:pStyle w:val="ListBullet2"/>
      </w:pPr>
      <w:r>
        <w:t>Set or suggest problem priority.</w:t>
      </w:r>
    </w:p>
    <w:p w14:paraId="675944F6" w14:textId="77777777" w:rsidR="00E8202A" w:rsidRDefault="00000000">
      <w:pPr>
        <w:pStyle w:val="ListBullet2"/>
      </w:pPr>
      <w:r>
        <w:t>Track request status.</w:t>
      </w:r>
    </w:p>
    <w:p w14:paraId="66B770C0" w14:textId="77777777" w:rsidR="00E8202A" w:rsidRDefault="00000000">
      <w:pPr>
        <w:pStyle w:val="ListBullet2"/>
      </w:pPr>
      <w:r>
        <w:t>View previous requests and resolution information.</w:t>
      </w:r>
    </w:p>
    <w:p w14:paraId="266D585C" w14:textId="77777777" w:rsidR="00E8202A" w:rsidRDefault="00000000">
      <w:pPr>
        <w:pStyle w:val="Heading3"/>
      </w:pPr>
      <w:r>
        <w:t>Technician</w:t>
      </w:r>
    </w:p>
    <w:p w14:paraId="4BE37665" w14:textId="77777777" w:rsidR="00E8202A" w:rsidRDefault="00000000">
      <w:pPr>
        <w:pStyle w:val="ListBullet2"/>
      </w:pPr>
      <w:r>
        <w:t>View assigned requests.</w:t>
      </w:r>
    </w:p>
    <w:p w14:paraId="7041EAA3" w14:textId="77777777" w:rsidR="00E8202A" w:rsidRDefault="00000000">
      <w:pPr>
        <w:pStyle w:val="ListBullet2"/>
      </w:pPr>
      <w:r>
        <w:t>Accept a task.</w:t>
      </w:r>
    </w:p>
    <w:p w14:paraId="2BD36946" w14:textId="77777777" w:rsidR="00E8202A" w:rsidRDefault="00000000">
      <w:pPr>
        <w:pStyle w:val="ListBullet2"/>
      </w:pPr>
      <w:r>
        <w:t>Update status: New, Assigned, In Progress, Resolved, Closed.</w:t>
      </w:r>
    </w:p>
    <w:p w14:paraId="687A7838" w14:textId="77777777" w:rsidR="00E8202A" w:rsidRDefault="00000000">
      <w:pPr>
        <w:pStyle w:val="ListBullet2"/>
      </w:pPr>
      <w:r>
        <w:t>Add work notes and completion information.</w:t>
      </w:r>
    </w:p>
    <w:p w14:paraId="3D62FBB9" w14:textId="77777777" w:rsidR="00E8202A" w:rsidRDefault="00000000">
      <w:pPr>
        <w:pStyle w:val="ListBullet2"/>
      </w:pPr>
      <w:r>
        <w:t>Upload evidence/photo after resolution.</w:t>
      </w:r>
    </w:p>
    <w:p w14:paraId="195FB9F5" w14:textId="77777777" w:rsidR="00E8202A" w:rsidRDefault="00000000">
      <w:pPr>
        <w:pStyle w:val="Heading3"/>
      </w:pPr>
      <w:r>
        <w:t>Supervisor/Admin</w:t>
      </w:r>
    </w:p>
    <w:p w14:paraId="086DA601" w14:textId="77777777" w:rsidR="00E8202A" w:rsidRDefault="00000000">
      <w:pPr>
        <w:pStyle w:val="ListBullet2"/>
      </w:pPr>
      <w:r>
        <w:t>Review incoming requests.</w:t>
      </w:r>
    </w:p>
    <w:p w14:paraId="7186181A" w14:textId="77777777" w:rsidR="00E8202A" w:rsidRDefault="00000000">
      <w:pPr>
        <w:pStyle w:val="ListBullet2"/>
      </w:pPr>
      <w:r>
        <w:t>Assign requests to technicians.</w:t>
      </w:r>
    </w:p>
    <w:p w14:paraId="40578FF0" w14:textId="77777777" w:rsidR="00E8202A" w:rsidRDefault="00000000">
      <w:pPr>
        <w:pStyle w:val="ListBullet2"/>
      </w:pPr>
      <w:r>
        <w:t>Change priority when necessary.</w:t>
      </w:r>
    </w:p>
    <w:p w14:paraId="7A39B2A4" w14:textId="77777777" w:rsidR="00E8202A" w:rsidRDefault="00000000">
      <w:pPr>
        <w:pStyle w:val="ListBullet2"/>
      </w:pPr>
      <w:r>
        <w:t>Monitor overdue requests.</w:t>
      </w:r>
    </w:p>
    <w:p w14:paraId="12873039" w14:textId="77777777" w:rsidR="00E8202A" w:rsidRDefault="00000000">
      <w:pPr>
        <w:pStyle w:val="ListBullet2"/>
      </w:pPr>
      <w:r>
        <w:t>Manage categories, buildings and rooms.</w:t>
      </w:r>
    </w:p>
    <w:p w14:paraId="6751AAE2" w14:textId="77777777" w:rsidR="00E8202A" w:rsidRDefault="00000000">
      <w:pPr>
        <w:pStyle w:val="ListBullet2"/>
      </w:pPr>
      <w:r>
        <w:t>View maintenance workload and performance statistics.</w:t>
      </w:r>
    </w:p>
    <w:p w14:paraId="43159870" w14:textId="77777777" w:rsidR="00E8202A" w:rsidRDefault="00000000">
      <w:pPr>
        <w:pStyle w:val="Heading2"/>
      </w:pPr>
      <w:r>
        <w:t>Suggested Innovative Features</w:t>
      </w:r>
    </w:p>
    <w:p w14:paraId="2E85CF97" w14:textId="77777777" w:rsidR="00E8202A" w:rsidRDefault="00000000">
      <w:pPr>
        <w:pStyle w:val="ListBullet"/>
      </w:pPr>
      <w:r>
        <w:t>Priority scoring based on location, problem type, urgency and potential impact.</w:t>
      </w:r>
    </w:p>
    <w:p w14:paraId="5E799198" w14:textId="77777777" w:rsidR="00E8202A" w:rsidRDefault="00000000">
      <w:pPr>
        <w:pStyle w:val="ListBullet"/>
      </w:pPr>
      <w:r>
        <w:t>Automatic escalation of overdue requests.</w:t>
      </w:r>
    </w:p>
    <w:p w14:paraId="78D367D4" w14:textId="77777777" w:rsidR="00E8202A" w:rsidRDefault="00000000">
      <w:pPr>
        <w:pStyle w:val="ListBullet"/>
      </w:pPr>
      <w:r>
        <w:t>Maintenance history for each building/room.</w:t>
      </w:r>
    </w:p>
    <w:p w14:paraId="61433AA2" w14:textId="77777777" w:rsidR="00E8202A" w:rsidRDefault="00000000">
      <w:pPr>
        <w:pStyle w:val="ListBullet"/>
      </w:pPr>
      <w:r>
        <w:t>Dashboard for unresolved and high-priority problems.</w:t>
      </w:r>
    </w:p>
    <w:p w14:paraId="6B2D3430" w14:textId="77777777" w:rsidR="00E8202A" w:rsidRDefault="00000000">
      <w:pPr>
        <w:pStyle w:val="ListBullet"/>
      </w:pPr>
      <w:r>
        <w:t>Optional QR codes placed in rooms for direct issue reporting.</w:t>
      </w:r>
    </w:p>
    <w:p w14:paraId="4037FF63" w14:textId="77777777" w:rsidR="00E8202A" w:rsidRDefault="00000000">
      <w:pPr>
        <w:pStyle w:val="ListBullet"/>
      </w:pPr>
      <w:r>
        <w:t>Suggested technician assignment based on skill/category.</w:t>
      </w:r>
    </w:p>
    <w:p w14:paraId="2543F94E" w14:textId="6490300E" w:rsidR="00411B9F" w:rsidRDefault="00411B9F" w:rsidP="00411B9F">
      <w:pPr>
        <w:pStyle w:val="Heading2"/>
      </w:pPr>
      <w:r>
        <w:t>This Project Provides:</w:t>
      </w:r>
    </w:p>
    <w:p w14:paraId="775D8F5C" w14:textId="47545289" w:rsidR="00E8202A" w:rsidRDefault="00000000">
      <w:r>
        <w:t>One of the strongest topics for Software Engineering because it naturally provides clear state transitions, role-based workflows, dependencies, exceptions, priorities, notifications and measurable test cases.</w:t>
      </w:r>
    </w:p>
    <w:p w14:paraId="64317201" w14:textId="51AD074C" w:rsidR="00E8202A" w:rsidRDefault="00000000" w:rsidP="005E412D">
      <w:pPr>
        <w:pStyle w:val="Heading1"/>
      </w:pPr>
      <w:r>
        <w:lastRenderedPageBreak/>
        <w:t>3</w:t>
      </w:r>
      <w:r w:rsidR="005E412D">
        <w:t>. SUGGESTED END-TO-END SDLC STRUCTURE</w:t>
      </w:r>
    </w:p>
    <w:p w14:paraId="57EF8074" w14:textId="77777777" w:rsidR="00E8202A" w:rsidRDefault="00000000">
      <w:pPr>
        <w:pStyle w:val="ListNumber"/>
      </w:pPr>
      <w:r>
        <w:t>Planning → Project Charter → Scope → WBS → Schedule → Dependencies → Risks → Milestones</w:t>
      </w:r>
    </w:p>
    <w:p w14:paraId="1A1FD828" w14:textId="77777777" w:rsidR="00E8202A" w:rsidRDefault="00000000">
      <w:pPr>
        <w:pStyle w:val="ListNumber"/>
      </w:pPr>
      <w:r>
        <w:t>Analysis → Stakeholders → SRS → Functional/Non-functional Requirements → Use Cases → Business Rules</w:t>
      </w:r>
    </w:p>
    <w:p w14:paraId="52B42D3A" w14:textId="77777777" w:rsidR="00E8202A" w:rsidRDefault="00000000">
      <w:pPr>
        <w:pStyle w:val="ListNumber"/>
      </w:pPr>
      <w:r>
        <w:t>Design → UML Models → Architecture Concept → Data/Class Design → State/Workflow Design</w:t>
      </w:r>
    </w:p>
    <w:p w14:paraId="6537FAD6" w14:textId="77777777" w:rsidR="00E8202A" w:rsidRDefault="00000000">
      <w:pPr>
        <w:pStyle w:val="ListNumber"/>
      </w:pPr>
      <w:r>
        <w:t>UI/UX → Figma Wireframes → High-Fidelity Screens → Role-Based Prototypes</w:t>
      </w:r>
    </w:p>
    <w:p w14:paraId="2F9ECBBE" w14:textId="77777777" w:rsidR="00E8202A" w:rsidRDefault="00000000">
      <w:pPr>
        <w:pStyle w:val="ListNumber"/>
      </w:pPr>
      <w:r>
        <w:t>Testing → Test Strategy → Test Cases → Traceability Matrix → Usability Testing Plan</w:t>
      </w:r>
    </w:p>
    <w:p w14:paraId="79FB165B" w14:textId="77777777" w:rsidR="00E8202A" w:rsidRDefault="00000000">
      <w:pPr>
        <w:pStyle w:val="ListNumber"/>
      </w:pPr>
      <w:r>
        <w:t>Documentation → User Guide → Limitations → Future Enhancements → Final Report</w:t>
      </w:r>
    </w:p>
    <w:p w14:paraId="30959533" w14:textId="77777777" w:rsidR="00E8202A" w:rsidRDefault="00000000">
      <w:pPr>
        <w:pStyle w:val="Heading1"/>
      </w:pPr>
      <w:r>
        <w:t>4. PROJECT RULES</w:t>
      </w:r>
    </w:p>
    <w:p w14:paraId="75898DFB" w14:textId="0A2E4B0C" w:rsidR="00E8202A" w:rsidRDefault="00000000">
      <w:pPr>
        <w:pStyle w:val="ListBullet"/>
      </w:pPr>
      <w:r>
        <w:t xml:space="preserve">Projects must be completed in teams. Team size </w:t>
      </w:r>
      <w:r w:rsidR="003C23E0">
        <w:t>will be 3-4 students. The lab assistant will manage project groups’ topics</w:t>
      </w:r>
      <w:r>
        <w:t>.</w:t>
      </w:r>
    </w:p>
    <w:p w14:paraId="3918C8D3" w14:textId="77777777" w:rsidR="00E8202A" w:rsidRDefault="00000000">
      <w:pPr>
        <w:pStyle w:val="ListBullet"/>
      </w:pPr>
      <w:r>
        <w:t>Students must select the most appropriate SDLC model for their project and justify the choice.</w:t>
      </w:r>
    </w:p>
    <w:p w14:paraId="06DD1D33" w14:textId="77777777" w:rsidR="00E8202A" w:rsidRDefault="00000000">
      <w:pPr>
        <w:pStyle w:val="ListBullet"/>
      </w:pPr>
      <w:r>
        <w:t>Students must use Microsoft Project or OpenProject for project planning and scheduling.</w:t>
      </w:r>
    </w:p>
    <w:p w14:paraId="6BB5D922" w14:textId="77777777" w:rsidR="00E8202A" w:rsidRDefault="00000000">
      <w:pPr>
        <w:pStyle w:val="ListBullet"/>
      </w:pPr>
      <w:r>
        <w:t>UML diagrams must be prepared using a suitable UML modeling tool such as Modelio or Microsoft Visio.</w:t>
      </w:r>
    </w:p>
    <w:p w14:paraId="3A57E29D" w14:textId="77777777" w:rsidR="00E8202A" w:rsidRDefault="00000000">
      <w:pPr>
        <w:pStyle w:val="ListBullet"/>
      </w:pPr>
      <w:r>
        <w:t>UI screens must be designed using Figma, Proto.io, Adobe XD, or an equivalent prototyping tool approved by the instructor.</w:t>
      </w:r>
    </w:p>
    <w:p w14:paraId="589D8537" w14:textId="77777777" w:rsidR="00E8202A" w:rsidRDefault="00000000">
      <w:pPr>
        <w:pStyle w:val="ListBullet"/>
      </w:pPr>
      <w:r>
        <w:t>Students may implement the system if they wish, but source code and a working demo are OPTIONAL unless separately requested by the instructor.</w:t>
      </w:r>
    </w:p>
    <w:p w14:paraId="2E0C6334" w14:textId="77777777" w:rsidR="00E8202A" w:rsidRDefault="00000000">
      <w:pPr>
        <w:pStyle w:val="ListBullet"/>
      </w:pPr>
      <w:r>
        <w:t>Students should examine similar real-world applications for inspiration, but their project must define its own requirements and innovative features.</w:t>
      </w:r>
    </w:p>
    <w:p w14:paraId="2C467BA9" w14:textId="77777777" w:rsidR="00E8202A" w:rsidRDefault="00000000">
      <w:pPr>
        <w:pStyle w:val="ListBullet"/>
      </w:pPr>
      <w:r>
        <w:t>All assumptions, constraints and limitations must be explicitly documented in the SRS.</w:t>
      </w:r>
    </w:p>
    <w:p w14:paraId="2702DDF5" w14:textId="77777777" w:rsidR="00E8202A" w:rsidRDefault="00000000">
      <w:pPr>
        <w:pStyle w:val="ListBullet"/>
      </w:pPr>
      <w:r>
        <w:t>Every major functional requirement should be traceable to one or more test cases.</w:t>
      </w:r>
    </w:p>
    <w:p w14:paraId="3409D87F" w14:textId="77777777" w:rsidR="00E8202A" w:rsidRDefault="00000000">
      <w:pPr>
        <w:pStyle w:val="ListBullet"/>
      </w:pPr>
      <w:r>
        <w:t>AI-generated material may be used as a supporting tool, but students are responsible for understanding, validating and defending every project artifact they submit.</w:t>
      </w:r>
    </w:p>
    <w:p w14:paraId="78C34777" w14:textId="77777777" w:rsidR="00E8202A" w:rsidRDefault="00000000">
      <w:pPr>
        <w:pStyle w:val="Heading1"/>
      </w:pPr>
      <w:r>
        <w:t>5. SUGGESTED FINAL REPORT STRUCTURE</w:t>
      </w:r>
    </w:p>
    <w:p w14:paraId="76999D6F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1. Introduction and Problem Definition</w:t>
      </w:r>
    </w:p>
    <w:p w14:paraId="7E39993E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2. Project Objectives and Scope</w:t>
      </w:r>
    </w:p>
    <w:p w14:paraId="02B8CB59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3. Stakeholder Analysis</w:t>
      </w:r>
    </w:p>
    <w:p w14:paraId="065DD77F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4. SDLC Model Selection and Justification</w:t>
      </w:r>
    </w:p>
    <w:p w14:paraId="5920E586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5. Project Planning and Management</w:t>
      </w:r>
    </w:p>
    <w:p w14:paraId="5E1233F7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6. Requirements Analysis / SRS</w:t>
      </w:r>
    </w:p>
    <w:p w14:paraId="7B6063AB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7. Use Cases and Detailed Use-Case Specifications</w:t>
      </w:r>
    </w:p>
    <w:p w14:paraId="3BDC8843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8. UML Design</w:t>
      </w:r>
    </w:p>
    <w:p w14:paraId="166456F9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9. UI/UX Design and Figma Prototype</w:t>
      </w:r>
    </w:p>
    <w:p w14:paraId="22693FC3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10. Testing Strategy and Test Cases</w:t>
      </w:r>
    </w:p>
    <w:p w14:paraId="3ABFE33F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11. Requirement Traceability Matrix</w:t>
      </w:r>
    </w:p>
    <w:p w14:paraId="6E7DC5B2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12. User Guide</w:t>
      </w:r>
    </w:p>
    <w:p w14:paraId="6A162763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13. Limitations and Assumptions</w:t>
      </w:r>
    </w:p>
    <w:p w14:paraId="6EF1E631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14. Future Enhancements</w:t>
      </w:r>
    </w:p>
    <w:p w14:paraId="5118CED9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15. Conclusion</w:t>
      </w:r>
    </w:p>
    <w:p w14:paraId="3FC44E26" w14:textId="77777777" w:rsidR="00E8202A" w:rsidRDefault="00000000" w:rsidP="00CF5D4C">
      <w:pPr>
        <w:pStyle w:val="ListNumber"/>
        <w:numPr>
          <w:ilvl w:val="0"/>
          <w:numId w:val="0"/>
        </w:numPr>
      </w:pPr>
      <w:r>
        <w:t>References / Similar Systems Consulted</w:t>
      </w:r>
    </w:p>
    <w:p w14:paraId="68F6D02F" w14:textId="77777777" w:rsidR="00E8202A" w:rsidRDefault="00000000">
      <w:pPr>
        <w:pStyle w:val="Heading1"/>
      </w:pPr>
      <w:r>
        <w:lastRenderedPageBreak/>
        <w:t>6. FINAL DELIVERABLES</w:t>
      </w:r>
    </w:p>
    <w:p w14:paraId="394727E7" w14:textId="140FD50B" w:rsidR="00E8202A" w:rsidRDefault="00CF5D4C" w:rsidP="00CF5D4C">
      <w:pPr>
        <w:pStyle w:val="ListBullet"/>
        <w:numPr>
          <w:ilvl w:val="0"/>
          <w:numId w:val="0"/>
        </w:numPr>
      </w:pPr>
      <w:r>
        <w:t>A</w:t>
      </w:r>
      <w:r w:rsidR="00000000">
        <w:t>. Project Planning File (Microsoft Project/OpenProject export)</w:t>
      </w:r>
      <w:r>
        <w:t>—PPM REPORT</w:t>
      </w:r>
    </w:p>
    <w:p w14:paraId="5EE6DB8B" w14:textId="0556FF73" w:rsidR="00CF5D4C" w:rsidRDefault="00CF5D4C" w:rsidP="00CF5D4C">
      <w:pPr>
        <w:pStyle w:val="ListBullet"/>
        <w:numPr>
          <w:ilvl w:val="0"/>
          <w:numId w:val="0"/>
        </w:numPr>
      </w:pPr>
      <w:r>
        <w:t>B</w:t>
      </w:r>
      <w:r>
        <w:t>. Final Report (</w:t>
      </w:r>
      <w:r>
        <w:t>WORD</w:t>
      </w:r>
      <w:r>
        <w:t>)</w:t>
      </w:r>
    </w:p>
    <w:p w14:paraId="79D28C93" w14:textId="77777777" w:rsidR="00E8202A" w:rsidRDefault="00000000" w:rsidP="00CF5D4C">
      <w:pPr>
        <w:pStyle w:val="ListBullet"/>
        <w:numPr>
          <w:ilvl w:val="0"/>
          <w:numId w:val="0"/>
        </w:numPr>
      </w:pPr>
      <w:r>
        <w:t>C. UML Design Files/Diagrams</w:t>
      </w:r>
    </w:p>
    <w:p w14:paraId="1D67E46E" w14:textId="75929D7D" w:rsidR="00E8202A" w:rsidRDefault="00000000" w:rsidP="00CF5D4C">
      <w:pPr>
        <w:pStyle w:val="ListBullet"/>
        <w:numPr>
          <w:ilvl w:val="0"/>
          <w:numId w:val="0"/>
        </w:numPr>
      </w:pPr>
      <w:r>
        <w:t>D. Figma/Prototype prototype screens</w:t>
      </w:r>
    </w:p>
    <w:p w14:paraId="35B321B5" w14:textId="77777777" w:rsidR="00E8202A" w:rsidRDefault="00000000" w:rsidP="00CF5D4C">
      <w:pPr>
        <w:pStyle w:val="ListBullet"/>
        <w:numPr>
          <w:ilvl w:val="0"/>
          <w:numId w:val="0"/>
        </w:numPr>
      </w:pPr>
      <w:r>
        <w:t>E. Test Plan and Test Cases</w:t>
      </w:r>
    </w:p>
    <w:p w14:paraId="3420FD1D" w14:textId="77777777" w:rsidR="00E8202A" w:rsidRDefault="00000000" w:rsidP="00CF5D4C">
      <w:pPr>
        <w:pStyle w:val="ListBullet"/>
        <w:numPr>
          <w:ilvl w:val="0"/>
          <w:numId w:val="0"/>
        </w:numPr>
      </w:pPr>
      <w:r>
        <w:t>F. User Guide</w:t>
      </w:r>
    </w:p>
    <w:p w14:paraId="709B0BA3" w14:textId="77777777" w:rsidR="00E8202A" w:rsidRDefault="00000000" w:rsidP="00CF5D4C">
      <w:pPr>
        <w:pStyle w:val="ListBullet"/>
        <w:numPr>
          <w:ilvl w:val="0"/>
          <w:numId w:val="0"/>
        </w:numPr>
      </w:pPr>
      <w:r>
        <w:t>G. Presentation PPTX</w:t>
      </w:r>
    </w:p>
    <w:p w14:paraId="071A5EB6" w14:textId="29E35F4D" w:rsidR="00E8202A" w:rsidRDefault="00000000" w:rsidP="00CF5D4C">
      <w:pPr>
        <w:pStyle w:val="ListBullet"/>
        <w:numPr>
          <w:ilvl w:val="0"/>
          <w:numId w:val="0"/>
        </w:numPr>
      </w:pPr>
      <w:r>
        <w:t>H. Presentation Video (</w:t>
      </w:r>
      <w:r w:rsidR="00CF5D4C">
        <w:t>MAX 15 mins</w:t>
      </w:r>
      <w:r>
        <w:t>)</w:t>
      </w:r>
    </w:p>
    <w:p w14:paraId="6146D895" w14:textId="586695A7" w:rsidR="00673E39" w:rsidRDefault="00000000" w:rsidP="009B42B1">
      <w:pPr>
        <w:pStyle w:val="ListBullet"/>
        <w:numPr>
          <w:ilvl w:val="0"/>
          <w:numId w:val="0"/>
        </w:numPr>
      </w:pPr>
      <w:r>
        <w:t>I. Source Code and Working Demo – OPTIONAL</w:t>
      </w:r>
    </w:p>
    <w:p w14:paraId="22DBA08E" w14:textId="0124C9D1" w:rsidR="009B42B1" w:rsidRPr="009B42B1" w:rsidRDefault="009B42B1" w:rsidP="009B42B1">
      <w:pPr>
        <w:pStyle w:val="Heading1"/>
      </w:pPr>
      <w:r>
        <w:t xml:space="preserve">7. </w:t>
      </w:r>
      <w:r w:rsidRPr="009B42B1">
        <w:t>PROJECT STAGES &amp; SUBMISSION REQUIREMENTS</w:t>
      </w:r>
    </w:p>
    <w:p w14:paraId="5EAB1E49" w14:textId="0A794A2C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lang w:val="en-150"/>
        </w:rPr>
      </w:pPr>
      <w:r w:rsidRPr="009B42B1">
        <w:rPr>
          <w:b/>
          <w:bCs/>
          <w:color w:val="EE0000"/>
          <w:lang w:val="en-150"/>
        </w:rPr>
        <w:pict w14:anchorId="63DC0359">
          <v:rect id="_x0000_i1115" style="width:0;height:1.5pt" o:hralign="center" o:hrstd="t" o:hr="t" fillcolor="#a0a0a0" stroked="f"/>
        </w:pict>
      </w:r>
      <w:r w:rsidRPr="009B42B1">
        <w:rPr>
          <w:b/>
          <w:bCs/>
          <w:color w:val="EE0000"/>
          <w:lang w:val="en-150"/>
        </w:rPr>
        <w:t>STAGE 1 – PROJECT PLANNING &amp; MANAGEMENT (PPM)</w:t>
      </w:r>
    </w:p>
    <w:p w14:paraId="65B5B7ED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lang w:val="en-150"/>
        </w:rPr>
      </w:pPr>
      <w:r w:rsidRPr="009B42B1">
        <w:rPr>
          <w:b/>
          <w:bCs/>
          <w:lang w:val="en-150"/>
        </w:rPr>
        <w:t>Deliverables</w:t>
      </w:r>
    </w:p>
    <w:p w14:paraId="075DDE09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1. PPM Report</w:t>
      </w:r>
    </w:p>
    <w:p w14:paraId="371BB811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lang w:val="en-150"/>
        </w:rPr>
        <w:t>The PPM Report must include all required project planning and management components.</w:t>
      </w:r>
    </w:p>
    <w:p w14:paraId="3D7131E0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lang w:val="en-150"/>
        </w:rPr>
      </w:pPr>
      <w:r w:rsidRPr="009B42B1">
        <w:rPr>
          <w:b/>
          <w:bCs/>
          <w:lang w:val="en-150"/>
        </w:rPr>
        <w:t>Rules</w:t>
      </w:r>
    </w:p>
    <w:p w14:paraId="3A934614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Only the Team Leader is responsible for submitting the report.</w:t>
      </w:r>
    </w:p>
    <w:p w14:paraId="3EF42FBA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No presentation is required for Stage 1.</w:t>
      </w:r>
    </w:p>
    <w:p w14:paraId="38D7D0D5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lang w:val="en-150"/>
        </w:rPr>
        <w:t xml:space="preserve">Submit your </w:t>
      </w:r>
      <w:r w:rsidRPr="009B42B1">
        <w:rPr>
          <w:b/>
          <w:bCs/>
          <w:lang w:val="en-150"/>
        </w:rPr>
        <w:t>PPM Report to your Assistant by email before the deadline.</w:t>
      </w:r>
    </w:p>
    <w:p w14:paraId="4A734230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Important:</w:t>
      </w:r>
      <w:r w:rsidRPr="009B42B1">
        <w:rPr>
          <w:lang w:val="en-150"/>
        </w:rPr>
        <w:t xml:space="preserve"> Please include the following information in </w:t>
      </w:r>
      <w:r w:rsidRPr="009B42B1">
        <w:rPr>
          <w:b/>
          <w:bCs/>
          <w:lang w:val="en-150"/>
        </w:rPr>
        <w:t>all emails</w:t>
      </w:r>
      <w:r w:rsidRPr="009B42B1">
        <w:rPr>
          <w:lang w:val="en-150"/>
        </w:rPr>
        <w:t>:</w:t>
      </w:r>
    </w:p>
    <w:p w14:paraId="42BEF7DD" w14:textId="77777777" w:rsidR="009B42B1" w:rsidRPr="009B42B1" w:rsidRDefault="009B42B1" w:rsidP="009B42B1">
      <w:pPr>
        <w:pStyle w:val="ListNumber"/>
        <w:numPr>
          <w:ilvl w:val="0"/>
          <w:numId w:val="0"/>
        </w:numPr>
        <w:ind w:left="720"/>
        <w:rPr>
          <w:lang w:val="en-150"/>
        </w:rPr>
      </w:pPr>
      <w:r w:rsidRPr="009B42B1">
        <w:rPr>
          <w:lang w:val="en-150"/>
        </w:rPr>
        <w:t>Team Details</w:t>
      </w:r>
    </w:p>
    <w:p w14:paraId="3337BD9E" w14:textId="77777777" w:rsidR="009B42B1" w:rsidRPr="009B42B1" w:rsidRDefault="009B42B1" w:rsidP="009B42B1">
      <w:pPr>
        <w:pStyle w:val="ListNumber"/>
        <w:numPr>
          <w:ilvl w:val="0"/>
          <w:numId w:val="0"/>
        </w:numPr>
        <w:ind w:left="720"/>
        <w:rPr>
          <w:lang w:val="en-150"/>
        </w:rPr>
      </w:pPr>
      <w:r w:rsidRPr="009B42B1">
        <w:rPr>
          <w:lang w:val="en-150"/>
        </w:rPr>
        <w:t>Course Code</w:t>
      </w:r>
    </w:p>
    <w:p w14:paraId="7C721230" w14:textId="77777777" w:rsidR="009B42B1" w:rsidRPr="009B42B1" w:rsidRDefault="009B42B1" w:rsidP="009B42B1">
      <w:pPr>
        <w:pStyle w:val="ListNumber"/>
        <w:numPr>
          <w:ilvl w:val="0"/>
          <w:numId w:val="0"/>
        </w:numPr>
        <w:ind w:left="720"/>
        <w:rPr>
          <w:lang w:val="en-150"/>
        </w:rPr>
      </w:pPr>
      <w:r w:rsidRPr="009B42B1">
        <w:rPr>
          <w:lang w:val="en-150"/>
        </w:rPr>
        <w:t>Semester Information</w:t>
      </w:r>
    </w:p>
    <w:p w14:paraId="3F30B9B1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lang w:val="en-150"/>
        </w:rPr>
      </w:pPr>
      <w:r w:rsidRPr="009B42B1">
        <w:rPr>
          <w:b/>
          <w:bCs/>
          <w:lang w:val="en-150"/>
        </w:rPr>
        <w:t>Evaluation</w:t>
      </w:r>
    </w:p>
    <w:p w14:paraId="4B5097B0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lang w:val="en-150"/>
        </w:rPr>
        <w:t>The Assistant will evaluate the PPM Reports and announce the results.</w:t>
      </w:r>
    </w:p>
    <w:p w14:paraId="6DD8135A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color w:val="EE0000"/>
          <w:lang w:val="en-150"/>
        </w:rPr>
      </w:pPr>
      <w:r w:rsidRPr="009B42B1">
        <w:rPr>
          <w:b/>
          <w:bCs/>
          <w:color w:val="EE0000"/>
          <w:lang w:val="en-150"/>
        </w:rPr>
        <w:pict w14:anchorId="460D3238">
          <v:rect id="_x0000_i1097" style="width:0;height:1.5pt" o:hralign="center" o:hrstd="t" o:hr="t" fillcolor="#a0a0a0" stroked="f"/>
        </w:pict>
      </w:r>
    </w:p>
    <w:p w14:paraId="156B4A6D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color w:val="EE0000"/>
          <w:lang w:val="en-150"/>
        </w:rPr>
      </w:pPr>
      <w:r w:rsidRPr="009B42B1">
        <w:rPr>
          <w:b/>
          <w:bCs/>
          <w:color w:val="EE0000"/>
          <w:lang w:val="en-150"/>
        </w:rPr>
        <w:t>STAGE 2 – SOFTWARE REQUIREMENTS SPECIFICATION (SRS)</w:t>
      </w:r>
    </w:p>
    <w:p w14:paraId="5012EC46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lang w:val="en-150"/>
        </w:rPr>
      </w:pPr>
      <w:r w:rsidRPr="009B42B1">
        <w:rPr>
          <w:b/>
          <w:bCs/>
          <w:lang w:val="en-150"/>
        </w:rPr>
        <w:t>Deliverables</w:t>
      </w:r>
    </w:p>
    <w:p w14:paraId="00FF0782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1. IEEE SRS Report (Word)</w:t>
      </w:r>
    </w:p>
    <w:p w14:paraId="52CFC40B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2. PPT Presentation File</w:t>
      </w:r>
    </w:p>
    <w:p w14:paraId="07A0AE38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3. Presentation Video (15 minutes)</w:t>
      </w:r>
    </w:p>
    <w:p w14:paraId="3A485F94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lang w:val="en-150"/>
        </w:rPr>
        <w:t xml:space="preserve">The presentation video must be submitted via </w:t>
      </w:r>
      <w:r w:rsidRPr="009B42B1">
        <w:rPr>
          <w:b/>
          <w:bCs/>
          <w:lang w:val="en-150"/>
        </w:rPr>
        <w:t>Microsoft Teams</w:t>
      </w:r>
      <w:r w:rsidRPr="009B42B1">
        <w:rPr>
          <w:lang w:val="en-150"/>
        </w:rPr>
        <w:t>.</w:t>
      </w:r>
    </w:p>
    <w:p w14:paraId="05878451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Each team member must present for approximately 3–4 minutes.</w:t>
      </w:r>
    </w:p>
    <w:p w14:paraId="3AEBB8D8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lang w:val="en-150"/>
        </w:rPr>
      </w:pPr>
      <w:r w:rsidRPr="009B42B1">
        <w:rPr>
          <w:b/>
          <w:bCs/>
          <w:lang w:val="en-150"/>
        </w:rPr>
        <w:t>Submission Rules</w:t>
      </w:r>
    </w:p>
    <w:p w14:paraId="001F10C3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Email Submission:</w:t>
      </w:r>
      <w:r w:rsidRPr="009B42B1">
        <w:rPr>
          <w:lang w:val="en-150"/>
        </w:rPr>
        <w:br/>
      </w:r>
      <w:r w:rsidRPr="009B42B1">
        <w:rPr>
          <w:b/>
          <w:bCs/>
          <w:lang w:val="en-150"/>
        </w:rPr>
        <w:t>PPT + SRS Report + Team/Course Information</w:t>
      </w:r>
      <w:r w:rsidRPr="009B42B1">
        <w:rPr>
          <w:lang w:val="en-150"/>
        </w:rPr>
        <w:t xml:space="preserve"> → Send to </w:t>
      </w:r>
      <w:hyperlink r:id="rId6" w:history="1">
        <w:r w:rsidRPr="009B42B1">
          <w:rPr>
            <w:rStyle w:val="Hyperlink"/>
            <w:b/>
            <w:bCs/>
            <w:lang w:val="en-150"/>
          </w:rPr>
          <w:t>duygu.celik@emu.edu.tr</w:t>
        </w:r>
      </w:hyperlink>
    </w:p>
    <w:p w14:paraId="42D2B798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Microsoft Teams Submission:</w:t>
      </w:r>
      <w:r w:rsidRPr="009B42B1">
        <w:rPr>
          <w:lang w:val="en-150"/>
        </w:rPr>
        <w:br/>
      </w:r>
      <w:r w:rsidRPr="009B42B1">
        <w:rPr>
          <w:b/>
          <w:bCs/>
          <w:lang w:val="en-150"/>
        </w:rPr>
        <w:t>PPT + SRS Report + Presentation Video + Team/Course Information</w:t>
      </w:r>
      <w:r w:rsidRPr="009B42B1">
        <w:rPr>
          <w:lang w:val="en-150"/>
        </w:rPr>
        <w:t xml:space="preserve"> → Submit via </w:t>
      </w:r>
      <w:r w:rsidRPr="009B42B1">
        <w:rPr>
          <w:b/>
          <w:bCs/>
          <w:lang w:val="en-150"/>
        </w:rPr>
        <w:t>Microsoft Teams</w:t>
      </w:r>
    </w:p>
    <w:p w14:paraId="28DA2940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Only the Team Leader should submit all files on behalf of the team.</w:t>
      </w:r>
    </w:p>
    <w:p w14:paraId="546D34BF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Important:</w:t>
      </w:r>
      <w:r w:rsidRPr="009B42B1">
        <w:rPr>
          <w:lang w:val="en-150"/>
        </w:rPr>
        <w:t xml:space="preserve"> Please include </w:t>
      </w:r>
      <w:r w:rsidRPr="009B42B1">
        <w:rPr>
          <w:b/>
          <w:bCs/>
          <w:lang w:val="en-150"/>
        </w:rPr>
        <w:t>Team Details + Course Code + Semester Information</w:t>
      </w:r>
      <w:r w:rsidRPr="009B42B1">
        <w:rPr>
          <w:lang w:val="en-150"/>
        </w:rPr>
        <w:t xml:space="preserve"> in all emails.</w:t>
      </w:r>
    </w:p>
    <w:p w14:paraId="7C8D5B93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color w:val="EE0000"/>
          <w:lang w:val="en-150"/>
        </w:rPr>
      </w:pPr>
      <w:r w:rsidRPr="009B42B1">
        <w:rPr>
          <w:b/>
          <w:bCs/>
          <w:color w:val="EE0000"/>
          <w:lang w:val="en-150"/>
        </w:rPr>
        <w:pict w14:anchorId="034C5814">
          <v:rect id="_x0000_i1098" style="width:0;height:1.5pt" o:hralign="center" o:hrstd="t" o:hr="t" fillcolor="#a0a0a0" stroked="f"/>
        </w:pict>
      </w:r>
    </w:p>
    <w:p w14:paraId="55FF0E96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color w:val="EE0000"/>
          <w:lang w:val="en-150"/>
        </w:rPr>
      </w:pPr>
      <w:r w:rsidRPr="009B42B1">
        <w:rPr>
          <w:b/>
          <w:bCs/>
          <w:color w:val="EE0000"/>
          <w:lang w:val="en-150"/>
        </w:rPr>
        <w:t>STAGE 3 – FINAL PROJECT</w:t>
      </w:r>
    </w:p>
    <w:p w14:paraId="34DF77D2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lang w:val="en-150"/>
        </w:rPr>
      </w:pPr>
      <w:r w:rsidRPr="009B42B1">
        <w:rPr>
          <w:b/>
          <w:bCs/>
          <w:lang w:val="en-150"/>
        </w:rPr>
        <w:t>Deliverables</w:t>
      </w:r>
    </w:p>
    <w:p w14:paraId="7C047945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1. Final Report (Word)</w:t>
      </w:r>
    </w:p>
    <w:p w14:paraId="52AD3EEE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lang w:val="en-150"/>
        </w:rPr>
        <w:t>The Final Report should include, where applicable:</w:t>
      </w:r>
    </w:p>
    <w:p w14:paraId="5B541BD5" w14:textId="77777777" w:rsidR="009B42B1" w:rsidRPr="009B42B1" w:rsidRDefault="009B42B1" w:rsidP="00135A25">
      <w:pPr>
        <w:pStyle w:val="ListNumber"/>
        <w:numPr>
          <w:ilvl w:val="0"/>
          <w:numId w:val="32"/>
        </w:numPr>
        <w:rPr>
          <w:lang w:val="en-150"/>
        </w:rPr>
      </w:pPr>
      <w:r w:rsidRPr="009B42B1">
        <w:rPr>
          <w:lang w:val="en-150"/>
        </w:rPr>
        <w:t>Project Planning</w:t>
      </w:r>
    </w:p>
    <w:p w14:paraId="44BC9F62" w14:textId="77777777" w:rsidR="009B42B1" w:rsidRPr="009B42B1" w:rsidRDefault="009B42B1" w:rsidP="00135A25">
      <w:pPr>
        <w:pStyle w:val="ListNumber"/>
        <w:numPr>
          <w:ilvl w:val="0"/>
          <w:numId w:val="32"/>
        </w:numPr>
        <w:rPr>
          <w:lang w:val="en-150"/>
        </w:rPr>
      </w:pPr>
      <w:r w:rsidRPr="009B42B1">
        <w:rPr>
          <w:lang w:val="en-150"/>
        </w:rPr>
        <w:lastRenderedPageBreak/>
        <w:t>System Analysis</w:t>
      </w:r>
    </w:p>
    <w:p w14:paraId="133B46C0" w14:textId="77777777" w:rsidR="009B42B1" w:rsidRPr="009B42B1" w:rsidRDefault="009B42B1" w:rsidP="00135A25">
      <w:pPr>
        <w:pStyle w:val="ListNumber"/>
        <w:numPr>
          <w:ilvl w:val="0"/>
          <w:numId w:val="32"/>
        </w:numPr>
        <w:rPr>
          <w:lang w:val="en-150"/>
        </w:rPr>
      </w:pPr>
      <w:r w:rsidRPr="009B42B1">
        <w:rPr>
          <w:lang w:val="en-150"/>
        </w:rPr>
        <w:t>UI Designs</w:t>
      </w:r>
    </w:p>
    <w:p w14:paraId="6415E68D" w14:textId="77777777" w:rsidR="009B42B1" w:rsidRPr="009B42B1" w:rsidRDefault="009B42B1" w:rsidP="00135A25">
      <w:pPr>
        <w:pStyle w:val="ListNumber"/>
        <w:numPr>
          <w:ilvl w:val="0"/>
          <w:numId w:val="32"/>
        </w:numPr>
        <w:rPr>
          <w:lang w:val="en-150"/>
        </w:rPr>
      </w:pPr>
      <w:r w:rsidRPr="009B42B1">
        <w:rPr>
          <w:lang w:val="en-150"/>
        </w:rPr>
        <w:t>UML Diagrams</w:t>
      </w:r>
    </w:p>
    <w:p w14:paraId="373A8EE8" w14:textId="125A4661" w:rsidR="009B42B1" w:rsidRPr="009B42B1" w:rsidRDefault="00654A86" w:rsidP="00135A25">
      <w:pPr>
        <w:pStyle w:val="ListNumber"/>
        <w:numPr>
          <w:ilvl w:val="0"/>
          <w:numId w:val="32"/>
        </w:numPr>
        <w:rPr>
          <w:lang w:val="en-150"/>
        </w:rPr>
      </w:pPr>
      <w:r>
        <w:t>Test Plan and Test Case</w:t>
      </w:r>
      <w:r w:rsidR="009B42B1" w:rsidRPr="009B42B1">
        <w:rPr>
          <w:lang w:val="en-150"/>
        </w:rPr>
        <w:t>s</w:t>
      </w:r>
    </w:p>
    <w:p w14:paraId="5C893265" w14:textId="77777777" w:rsidR="009B42B1" w:rsidRPr="009B42B1" w:rsidRDefault="009B42B1" w:rsidP="00135A25">
      <w:pPr>
        <w:pStyle w:val="ListNumber"/>
        <w:numPr>
          <w:ilvl w:val="0"/>
          <w:numId w:val="32"/>
        </w:numPr>
        <w:rPr>
          <w:lang w:val="en-150"/>
        </w:rPr>
      </w:pPr>
      <w:r w:rsidRPr="009B42B1">
        <w:rPr>
          <w:lang w:val="en-150"/>
        </w:rPr>
        <w:t>Algorithms</w:t>
      </w:r>
    </w:p>
    <w:p w14:paraId="165F3DE9" w14:textId="77777777" w:rsidR="009B42B1" w:rsidRPr="009B42B1" w:rsidRDefault="009B42B1" w:rsidP="00135A25">
      <w:pPr>
        <w:pStyle w:val="ListNumber"/>
        <w:numPr>
          <w:ilvl w:val="0"/>
          <w:numId w:val="32"/>
        </w:numPr>
        <w:rPr>
          <w:lang w:val="en-150"/>
        </w:rPr>
      </w:pPr>
      <w:r w:rsidRPr="009B42B1">
        <w:rPr>
          <w:lang w:val="en-150"/>
        </w:rPr>
        <w:t>Source Code (</w:t>
      </w:r>
      <w:r w:rsidRPr="009B42B1">
        <w:rPr>
          <w:b/>
          <w:bCs/>
          <w:lang w:val="en-150"/>
        </w:rPr>
        <w:t>Optional</w:t>
      </w:r>
      <w:r w:rsidRPr="009B42B1">
        <w:rPr>
          <w:lang w:val="en-150"/>
        </w:rPr>
        <w:t>)</w:t>
      </w:r>
    </w:p>
    <w:p w14:paraId="5ED6D8BA" w14:textId="77777777" w:rsidR="009B42B1" w:rsidRPr="009B42B1" w:rsidRDefault="009B42B1" w:rsidP="00135A25">
      <w:pPr>
        <w:pStyle w:val="ListNumber"/>
        <w:numPr>
          <w:ilvl w:val="0"/>
          <w:numId w:val="32"/>
        </w:numPr>
        <w:rPr>
          <w:lang w:val="en-150"/>
        </w:rPr>
      </w:pPr>
      <w:r w:rsidRPr="009B42B1">
        <w:rPr>
          <w:lang w:val="en-150"/>
        </w:rPr>
        <w:t>User Guide</w:t>
      </w:r>
    </w:p>
    <w:p w14:paraId="7345438A" w14:textId="7CCD46CB" w:rsidR="009B42B1" w:rsidRPr="009B42B1" w:rsidRDefault="009B42B1" w:rsidP="00135A25">
      <w:pPr>
        <w:pStyle w:val="ListNumber"/>
        <w:numPr>
          <w:ilvl w:val="0"/>
          <w:numId w:val="32"/>
        </w:numPr>
        <w:rPr>
          <w:lang w:val="en-150"/>
        </w:rPr>
      </w:pPr>
      <w:r w:rsidRPr="009B42B1">
        <w:rPr>
          <w:lang w:val="en-150"/>
        </w:rPr>
        <w:t>Other Relevant Doc</w:t>
      </w:r>
      <w:r w:rsidR="00135A25">
        <w:rPr>
          <w:lang w:val="en-150"/>
        </w:rPr>
        <w:t>s,etc..</w:t>
      </w:r>
    </w:p>
    <w:p w14:paraId="433CFB85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2. PPT Presentation File</w:t>
      </w:r>
    </w:p>
    <w:p w14:paraId="1589F6DC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3. Presentation Video (15 minutes)</w:t>
      </w:r>
    </w:p>
    <w:p w14:paraId="68D00BB8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lang w:val="en-150"/>
        </w:rPr>
        <w:t xml:space="preserve">The presentation video must be submitted via </w:t>
      </w:r>
      <w:r w:rsidRPr="009B42B1">
        <w:rPr>
          <w:b/>
          <w:bCs/>
          <w:lang w:val="en-150"/>
        </w:rPr>
        <w:t>Microsoft Teams</w:t>
      </w:r>
      <w:r w:rsidRPr="009B42B1">
        <w:rPr>
          <w:lang w:val="en-150"/>
        </w:rPr>
        <w:t>.</w:t>
      </w:r>
    </w:p>
    <w:p w14:paraId="105E7BB8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Each team member must present for approximately 3–4 minutes.</w:t>
      </w:r>
    </w:p>
    <w:p w14:paraId="13BD0E93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b/>
          <w:bCs/>
          <w:lang w:val="en-150"/>
        </w:rPr>
      </w:pPr>
      <w:r w:rsidRPr="009B42B1">
        <w:rPr>
          <w:b/>
          <w:bCs/>
          <w:lang w:val="en-150"/>
        </w:rPr>
        <w:t>Submission Rules</w:t>
      </w:r>
    </w:p>
    <w:p w14:paraId="56E4D0E1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Email Submission:</w:t>
      </w:r>
      <w:r w:rsidRPr="009B42B1">
        <w:rPr>
          <w:lang w:val="en-150"/>
        </w:rPr>
        <w:br/>
      </w:r>
      <w:r w:rsidRPr="009B42B1">
        <w:rPr>
          <w:b/>
          <w:bCs/>
          <w:lang w:val="en-150"/>
        </w:rPr>
        <w:t>PPT + Final Report + Team/Course Information</w:t>
      </w:r>
      <w:r w:rsidRPr="009B42B1">
        <w:rPr>
          <w:lang w:val="en-150"/>
        </w:rPr>
        <w:t xml:space="preserve"> → Send to </w:t>
      </w:r>
      <w:hyperlink r:id="rId7" w:history="1">
        <w:r w:rsidRPr="009B42B1">
          <w:rPr>
            <w:rStyle w:val="Hyperlink"/>
            <w:b/>
            <w:bCs/>
            <w:lang w:val="en-150"/>
          </w:rPr>
          <w:t>duygu.celik@emu.edu.tr</w:t>
        </w:r>
      </w:hyperlink>
    </w:p>
    <w:p w14:paraId="232E196A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Microsoft Teams Submission:</w:t>
      </w:r>
      <w:r w:rsidRPr="009B42B1">
        <w:rPr>
          <w:lang w:val="en-150"/>
        </w:rPr>
        <w:br/>
      </w:r>
      <w:r w:rsidRPr="009B42B1">
        <w:rPr>
          <w:b/>
          <w:bCs/>
          <w:lang w:val="en-150"/>
        </w:rPr>
        <w:t>PPT + Final Report + Presentation Video + Team/Course Information</w:t>
      </w:r>
      <w:r w:rsidRPr="009B42B1">
        <w:rPr>
          <w:lang w:val="en-150"/>
        </w:rPr>
        <w:t xml:space="preserve"> → Submit via </w:t>
      </w:r>
      <w:r w:rsidRPr="009B42B1">
        <w:rPr>
          <w:b/>
          <w:bCs/>
          <w:lang w:val="en-150"/>
        </w:rPr>
        <w:t>Microsoft Teams</w:t>
      </w:r>
    </w:p>
    <w:p w14:paraId="3A91AA89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Only the Team Leader should submit all files on behalf of the team.</w:t>
      </w:r>
    </w:p>
    <w:p w14:paraId="01481800" w14:textId="77777777" w:rsidR="009B42B1" w:rsidRPr="009B42B1" w:rsidRDefault="009B42B1" w:rsidP="009B42B1">
      <w:pPr>
        <w:pStyle w:val="ListNumber"/>
        <w:numPr>
          <w:ilvl w:val="0"/>
          <w:numId w:val="0"/>
        </w:numPr>
        <w:rPr>
          <w:lang w:val="en-150"/>
        </w:rPr>
      </w:pPr>
      <w:r w:rsidRPr="009B42B1">
        <w:rPr>
          <w:b/>
          <w:bCs/>
          <w:lang w:val="en-150"/>
        </w:rPr>
        <w:t>Important:</w:t>
      </w:r>
      <w:r w:rsidRPr="009B42B1">
        <w:rPr>
          <w:lang w:val="en-150"/>
        </w:rPr>
        <w:t xml:space="preserve"> Please include </w:t>
      </w:r>
      <w:r w:rsidRPr="009B42B1">
        <w:rPr>
          <w:b/>
          <w:bCs/>
          <w:lang w:val="en-150"/>
        </w:rPr>
        <w:t>Team Details + Course Code + Semester Information</w:t>
      </w:r>
      <w:r w:rsidRPr="009B42B1">
        <w:rPr>
          <w:lang w:val="en-150"/>
        </w:rPr>
        <w:t xml:space="preserve"> in all emails.</w:t>
      </w:r>
    </w:p>
    <w:p w14:paraId="6365EF56" w14:textId="77777777" w:rsidR="009B42B1" w:rsidRDefault="009B42B1" w:rsidP="009B42B1">
      <w:pPr>
        <w:pStyle w:val="ListNumber"/>
        <w:numPr>
          <w:ilvl w:val="0"/>
          <w:numId w:val="0"/>
        </w:numPr>
      </w:pPr>
    </w:p>
    <w:p w14:paraId="121DF9E6" w14:textId="77777777" w:rsidR="00E8202A" w:rsidRDefault="00000000">
      <w:pPr>
        <w:jc w:val="center"/>
      </w:pPr>
      <w:r>
        <w:rPr>
          <w:b/>
        </w:rPr>
        <w:br/>
        <w:t>Good luck and be creative!</w:t>
      </w:r>
    </w:p>
    <w:p w14:paraId="23089C96" w14:textId="77777777" w:rsidR="00E8202A" w:rsidRDefault="00000000">
      <w:pPr>
        <w:jc w:val="center"/>
      </w:pPr>
      <w:r>
        <w:br/>
        <w:t>Prepared by:</w:t>
      </w:r>
      <w:r>
        <w:br/>
        <w:t>Prof. Dr. Duygu Çelik Ertuğrul</w:t>
      </w:r>
      <w:r>
        <w:br/>
        <w:t>Department of Software Engineering</w:t>
      </w:r>
      <w:r>
        <w:br/>
        <w:t>Eastern Mediterranean University</w:t>
      </w:r>
    </w:p>
    <w:sectPr w:rsidR="00E8202A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FE1294"/>
    <w:multiLevelType w:val="multilevel"/>
    <w:tmpl w:val="B3F67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08693F"/>
    <w:multiLevelType w:val="hybridMultilevel"/>
    <w:tmpl w:val="433E2C4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F158F"/>
    <w:multiLevelType w:val="multilevel"/>
    <w:tmpl w:val="652CC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0758F"/>
    <w:multiLevelType w:val="multilevel"/>
    <w:tmpl w:val="7C5E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9A551B"/>
    <w:multiLevelType w:val="hybridMultilevel"/>
    <w:tmpl w:val="1C6466F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46C04"/>
    <w:multiLevelType w:val="multilevel"/>
    <w:tmpl w:val="31723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DC0B20"/>
    <w:multiLevelType w:val="multilevel"/>
    <w:tmpl w:val="EFDC9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F93CAA"/>
    <w:multiLevelType w:val="multilevel"/>
    <w:tmpl w:val="08AC0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FD0FE5"/>
    <w:multiLevelType w:val="multilevel"/>
    <w:tmpl w:val="CB762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8A3C94"/>
    <w:multiLevelType w:val="multilevel"/>
    <w:tmpl w:val="85C2D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D165BE"/>
    <w:multiLevelType w:val="multilevel"/>
    <w:tmpl w:val="FBACA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F53125"/>
    <w:multiLevelType w:val="hybridMultilevel"/>
    <w:tmpl w:val="3A427C1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94B09"/>
    <w:multiLevelType w:val="hybridMultilevel"/>
    <w:tmpl w:val="EBB2D07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40F79"/>
    <w:multiLevelType w:val="multilevel"/>
    <w:tmpl w:val="B25A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285847"/>
    <w:multiLevelType w:val="hybridMultilevel"/>
    <w:tmpl w:val="E3920D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F7334"/>
    <w:multiLevelType w:val="multilevel"/>
    <w:tmpl w:val="A970C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402285"/>
    <w:multiLevelType w:val="hybridMultilevel"/>
    <w:tmpl w:val="FB1272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67294"/>
    <w:multiLevelType w:val="multilevel"/>
    <w:tmpl w:val="D838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9124DA"/>
    <w:multiLevelType w:val="multilevel"/>
    <w:tmpl w:val="FFB2D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AB0A0C"/>
    <w:multiLevelType w:val="multilevel"/>
    <w:tmpl w:val="1C820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5402507">
    <w:abstractNumId w:val="8"/>
  </w:num>
  <w:num w:numId="2" w16cid:durableId="1080634877">
    <w:abstractNumId w:val="6"/>
  </w:num>
  <w:num w:numId="3" w16cid:durableId="1709453650">
    <w:abstractNumId w:val="5"/>
  </w:num>
  <w:num w:numId="4" w16cid:durableId="45836184">
    <w:abstractNumId w:val="4"/>
  </w:num>
  <w:num w:numId="5" w16cid:durableId="962156130">
    <w:abstractNumId w:val="7"/>
  </w:num>
  <w:num w:numId="6" w16cid:durableId="1432975063">
    <w:abstractNumId w:val="3"/>
  </w:num>
  <w:num w:numId="7" w16cid:durableId="1324504467">
    <w:abstractNumId w:val="2"/>
  </w:num>
  <w:num w:numId="8" w16cid:durableId="1805810334">
    <w:abstractNumId w:val="1"/>
  </w:num>
  <w:num w:numId="9" w16cid:durableId="1920477598">
    <w:abstractNumId w:val="0"/>
  </w:num>
  <w:num w:numId="10" w16cid:durableId="1925021172">
    <w:abstractNumId w:val="7"/>
    <w:lvlOverride w:ilvl="0">
      <w:startOverride w:val="1"/>
    </w:lvlOverride>
  </w:num>
  <w:num w:numId="11" w16cid:durableId="1001467741">
    <w:abstractNumId w:val="26"/>
  </w:num>
  <w:num w:numId="12" w16cid:durableId="1328944940">
    <w:abstractNumId w:val="19"/>
  </w:num>
  <w:num w:numId="13" w16cid:durableId="486364235">
    <w:abstractNumId w:val="12"/>
  </w:num>
  <w:num w:numId="14" w16cid:durableId="596645246">
    <w:abstractNumId w:val="28"/>
  </w:num>
  <w:num w:numId="15" w16cid:durableId="1653676301">
    <w:abstractNumId w:val="16"/>
  </w:num>
  <w:num w:numId="16" w16cid:durableId="1355887079">
    <w:abstractNumId w:val="22"/>
  </w:num>
  <w:num w:numId="17" w16cid:durableId="1600528837">
    <w:abstractNumId w:val="17"/>
  </w:num>
  <w:num w:numId="18" w16cid:durableId="1650551972">
    <w:abstractNumId w:val="10"/>
  </w:num>
  <w:num w:numId="19" w16cid:durableId="666514394">
    <w:abstractNumId w:val="21"/>
  </w:num>
  <w:num w:numId="20" w16cid:durableId="317460954">
    <w:abstractNumId w:val="13"/>
  </w:num>
  <w:num w:numId="21" w16cid:durableId="184252176">
    <w:abstractNumId w:val="25"/>
  </w:num>
  <w:num w:numId="22" w16cid:durableId="1059788544">
    <w:abstractNumId w:val="24"/>
  </w:num>
  <w:num w:numId="23" w16cid:durableId="526021916">
    <w:abstractNumId w:val="11"/>
  </w:num>
  <w:num w:numId="24" w16cid:durableId="1091665181">
    <w:abstractNumId w:val="27"/>
  </w:num>
  <w:num w:numId="25" w16cid:durableId="1179124466">
    <w:abstractNumId w:val="9"/>
  </w:num>
  <w:num w:numId="26" w16cid:durableId="742332872">
    <w:abstractNumId w:val="15"/>
  </w:num>
  <w:num w:numId="27" w16cid:durableId="624584357">
    <w:abstractNumId w:val="18"/>
  </w:num>
  <w:num w:numId="28" w16cid:durableId="2324085">
    <w:abstractNumId w:val="14"/>
  </w:num>
  <w:num w:numId="29" w16cid:durableId="305816447">
    <w:abstractNumId w:val="20"/>
  </w:num>
  <w:num w:numId="30" w16cid:durableId="75134776">
    <w:abstractNumId w:val="7"/>
  </w:num>
  <w:num w:numId="31" w16cid:durableId="1885553935">
    <w:abstractNumId w:val="7"/>
  </w:num>
  <w:num w:numId="32" w16cid:durableId="3861014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5A25"/>
    <w:rsid w:val="0015074B"/>
    <w:rsid w:val="0029639D"/>
    <w:rsid w:val="00326F90"/>
    <w:rsid w:val="003C23E0"/>
    <w:rsid w:val="00411B9F"/>
    <w:rsid w:val="004E5458"/>
    <w:rsid w:val="005D4DC2"/>
    <w:rsid w:val="005E412D"/>
    <w:rsid w:val="00654A86"/>
    <w:rsid w:val="00673E39"/>
    <w:rsid w:val="0075397E"/>
    <w:rsid w:val="00946A14"/>
    <w:rsid w:val="009B42B1"/>
    <w:rsid w:val="00AA1D8D"/>
    <w:rsid w:val="00B47730"/>
    <w:rsid w:val="00CB0664"/>
    <w:rsid w:val="00CD2D95"/>
    <w:rsid w:val="00CF5D4C"/>
    <w:rsid w:val="00E8202A"/>
    <w:rsid w:val="00EF6B1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AE5593"/>
  <w14:defaultImageDpi w14:val="300"/>
  <w15:docId w15:val="{8AED225F-1942-4798-9A67-A04B968A7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9B42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uygu.celik@emu.edu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uygu.celik@emu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Duygu Çelik Ertuğrul</cp:lastModifiedBy>
  <cp:revision>13</cp:revision>
  <dcterms:created xsi:type="dcterms:W3CDTF">2013-12-23T23:15:00Z</dcterms:created>
  <dcterms:modified xsi:type="dcterms:W3CDTF">2026-09-04T10:16:00Z</dcterms:modified>
  <cp:category/>
</cp:coreProperties>
</file>